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9834696" name="57226fa0-bd2c-11ef-a661-f76272375e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489840" name="57226fa0-bd2c-11ef-a661-f76272375e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196119" name="5e438a30-bd2c-11ef-bb8d-c728ec4d00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174490" name="5e438a30-bd2c-11ef-bb8d-c728ec4d00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9399214" name="8c488bb0-bd2c-11ef-99f7-094ca778ee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511878" name="8c488bb0-bd2c-11ef-99f7-094ca778eee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9993002" name="8f6e83d0-bd2c-11ef-9070-d9005845e0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267491" name="8f6e83d0-bd2c-11ef-9070-d9005845e0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